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Küche </w:t>
            </w:r>
          </w:p>
          <w:p>
            <w:pPr>
              <w:spacing w:before="0" w:after="0" w:line="240" w:lineRule="auto"/>
            </w:pPr>
            <w:r>
              <w:t>9.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04050392" name="019e4541-bc74-7171-9439-d1f30498f0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209641" name="019e4541-bc74-7171-9439-d1f30498f02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9.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2501026" name="019e4547-4a96-7634-88cf-da130b8b7d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3707272" name="019e4547-4a96-7634-88cf-da130b8b7d4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Balkon </w:t>
            </w:r>
          </w:p>
          <w:p>
            <w:pPr>
              <w:spacing w:before="0" w:after="0" w:line="240" w:lineRule="auto"/>
            </w:pPr>
            <w:r>
              <w:t>9.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89809595" name="019e4550-d4db-7fdf-915c-13b71fa11c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7921855" name="019e4550-d4db-7fdf-915c-13b71fa11cf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Gang/ Küche </w:t>
            </w:r>
          </w:p>
          <w:p>
            <w:pPr>
              <w:spacing w:before="0" w:after="0" w:line="240" w:lineRule="auto"/>
            </w:pPr>
            <w:r>
              <w:t>9. OG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65329069" name="019e4543-da0a-7a08-9462-632fbc7d89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7108693" name="019e4543-da0a-7a08-9462-632fbc7d890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9. OG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65585808" name="019e4545-1e84-7f93-9756-210718e857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3134535" name="019e4545-1e84-7f93-9756-210718e857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9.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62149021" name="019e4548-90fa-733c-9f42-fd5392170e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1514729" name="019e4548-90fa-733c-9f42-fd5392170ea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9. 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95061717" name="019e4549-8b45-7fe1-8708-f350b6b7b6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5527616" name="019e4549-8b45-7fe1-8708-f350b6b7b69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Ergolzstrasse 14, 4414 Füllinsdorf</w:t>
          </w:r>
        </w:p>
        <w:p>
          <w:pPr>
            <w:spacing w:before="0" w:after="0"/>
          </w:pPr>
          <w:r>
            <w:t>DN 916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